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LAP, Faserzement, Schnüre im innern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8932738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701072" name="019f88d2-f521-7845-b664-d0422e0084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9798575" name="019f88d6-1f0a-71e1-9d89-06d7f5d6c0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587933" name="019f88d6-1f0a-71e1-9d89-06d7f5d6c0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